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pdj0p6cc2gba" w:colFirst="0" w:colLast="0"/>
      <w:bookmarkEnd w:id="0"/>
      <w:r>
        <w:rPr>
          <w:rFonts w:ascii="Cambria" w:hAnsi="Cambria" w:eastAsia="Cambria" w:cs="Cambria"/>
          <w:color w:val="1155CC"/>
          <w:sz w:val="36"/>
          <w:szCs w:val="36"/>
          <w:rtl w:val="0"/>
        </w:rPr>
        <w:t>Free Template – Employee Motivation Survey</w:t>
      </w:r>
    </w:p>
    <w:p w14:paraId="00000003">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 xml:space="preserve"> Use this survey to understand if the employees are motivated or not.  </w:t>
      </w:r>
    </w:p>
    <w:p w14:paraId="00000004">
      <w:pPr>
        <w:pageBreakBefore w:val="0"/>
        <w:rPr>
          <w:rFonts w:ascii="Cambria" w:hAnsi="Cambria" w:eastAsia="Cambria" w:cs="Cambria"/>
          <w:sz w:val="24"/>
          <w:szCs w:val="24"/>
        </w:rPr>
      </w:pPr>
    </w:p>
    <w:p w14:paraId="00000005">
      <w:pPr>
        <w:pageBreakBefore w:val="0"/>
        <w:rPr>
          <w:rFonts w:ascii="Cambria" w:hAnsi="Cambria" w:eastAsia="Cambria" w:cs="Cambria"/>
          <w:sz w:val="24"/>
          <w:szCs w:val="24"/>
        </w:rPr>
      </w:pPr>
      <w:r>
        <w:rPr>
          <w:rFonts w:ascii="Cambria" w:hAnsi="Cambria" w:eastAsia="Cambria" w:cs="Cambria"/>
          <w:sz w:val="24"/>
          <w:szCs w:val="24"/>
          <w:rtl w:val="0"/>
        </w:rPr>
        <w:t>An employee motivation survey allows you to identify key motivators in your organization as well as detect what could increase motivation. Copy this template to your Google Drive and customize it for your organization.</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highlight w:val="white"/>
        </w:rPr>
      </w:pPr>
      <w:r>
        <w:rPr>
          <w:rFonts w:ascii="Cambria" w:hAnsi="Cambria" w:eastAsia="Cambria" w:cs="Cambria"/>
          <w:sz w:val="24"/>
          <w:szCs w:val="24"/>
          <w:rtl w:val="0"/>
        </w:rPr>
        <w:t xml:space="preserve">Your responses to this survey are anonymous. The leaders are committed to analyzing your results and taking action. </w:t>
      </w:r>
      <w:r>
        <w:rPr>
          <w:rFonts w:ascii="Cambria" w:hAnsi="Cambria" w:eastAsia="Cambria" w:cs="Cambria"/>
          <w:sz w:val="24"/>
          <w:szCs w:val="24"/>
          <w:highlight w:val="white"/>
          <w:rtl w:val="0"/>
        </w:rPr>
        <w:t xml:space="preserve">Please answer this quick survey by &lt;HOUR OF THE DAY&gt; on &lt;DATE&gt;. </w:t>
      </w:r>
    </w:p>
    <w:p w14:paraId="0000000A">
      <w:pPr>
        <w:pageBreakBefore w:val="0"/>
        <w:rPr>
          <w:rFonts w:ascii="Cambria" w:hAnsi="Cambria" w:eastAsia="Cambria" w:cs="Cambria"/>
          <w:sz w:val="24"/>
          <w:szCs w:val="24"/>
        </w:rPr>
      </w:pPr>
    </w:p>
    <w:p w14:paraId="0000000B">
      <w:pPr>
        <w:pageBreakBefore w:val="0"/>
        <w:rPr>
          <w:rFonts w:ascii="Cambria" w:hAnsi="Cambria" w:eastAsia="Cambria" w:cs="Cambria"/>
          <w:sz w:val="24"/>
          <w:szCs w:val="24"/>
        </w:rPr>
      </w:pPr>
      <w:r>
        <w:rPr>
          <w:rFonts w:ascii="Cambria" w:hAnsi="Cambria" w:eastAsia="Cambria" w:cs="Cambria"/>
          <w:sz w:val="24"/>
          <w:szCs w:val="24"/>
          <w:rtl w:val="0"/>
        </w:rPr>
        <w:t>Thank you for your time. Your responses will help our organization become a better place to work. If you have any questions about the survey, please contact [insert name of contact person].</w:t>
      </w:r>
    </w:p>
    <w:p w14:paraId="0000000C">
      <w:pPr>
        <w:pageBreakBefore w:val="0"/>
        <w:rPr>
          <w:rFonts w:ascii="Cambria" w:hAnsi="Cambria" w:eastAsia="Cambria" w:cs="Cambria"/>
          <w:sz w:val="24"/>
          <w:szCs w:val="24"/>
        </w:rPr>
      </w:pPr>
    </w:p>
    <w:p w14:paraId="0000000D">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pageBreakBefore w:val="0"/>
        <w:rPr>
          <w:rFonts w:ascii="Cambria" w:hAnsi="Cambria" w:eastAsia="Cambria" w:cs="Cambria"/>
          <w:sz w:val="24"/>
          <w:szCs w:val="24"/>
          <w:highlight w:val="white"/>
        </w:rPr>
      </w:pPr>
    </w:p>
    <w:p w14:paraId="0000000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pageBreakBefore w:val="0"/>
        <w:rPr>
          <w:rFonts w:ascii="Cambria" w:hAnsi="Cambria" w:eastAsia="Cambria" w:cs="Cambria"/>
          <w:sz w:val="24"/>
          <w:szCs w:val="24"/>
          <w:highlight w:val="white"/>
        </w:rPr>
      </w:pPr>
    </w:p>
    <w:p w14:paraId="0000001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2">
      <w:pPr>
        <w:pageBreakBefore w:val="0"/>
        <w:rPr>
          <w:rFonts w:ascii="Cambria" w:hAnsi="Cambria" w:eastAsia="Cambria" w:cs="Cambria"/>
          <w:sz w:val="24"/>
          <w:szCs w:val="24"/>
          <w:highlight w:val="white"/>
        </w:rPr>
      </w:pP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4">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5">
      <w:pPr>
        <w:pageBreakBefore w:val="0"/>
        <w:rPr>
          <w:rFonts w:ascii="Cambria" w:hAnsi="Cambria" w:eastAsia="Cambria" w:cs="Cambria"/>
          <w:sz w:val="24"/>
          <w:szCs w:val="24"/>
          <w:highlight w:val="white"/>
        </w:rPr>
      </w:pPr>
    </w:p>
    <w:p w14:paraId="0000001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7">
      <w:pPr>
        <w:pageBreakBefore w:val="0"/>
        <w:rPr>
          <w:rFonts w:ascii="Cambria" w:hAnsi="Cambria" w:eastAsia="Cambria" w:cs="Cambria"/>
          <w:sz w:val="24"/>
          <w:szCs w:val="24"/>
          <w:highlight w:val="white"/>
        </w:rPr>
      </w:pP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C">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br w:type="textWrapping"/>
      </w: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p>
    <w:p w14:paraId="00000024">
      <w:pPr>
        <w:pageBreakBefore w:val="0"/>
        <w:ind w:left="720" w:firstLine="0"/>
        <w:rPr>
          <w:rFonts w:ascii="Cambria" w:hAnsi="Cambria" w:eastAsia="Cambria" w:cs="Cambria"/>
          <w:sz w:val="24"/>
          <w:szCs w:val="24"/>
          <w:highlight w:val="white"/>
        </w:rPr>
      </w:pPr>
    </w:p>
    <w:p w14:paraId="00000025">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Motivation Questionnaire</w:t>
      </w:r>
    </w:p>
    <w:p w14:paraId="00000026">
      <w:pPr>
        <w:pageBreakBefore w:val="0"/>
        <w:rPr>
          <w:rFonts w:ascii="Cambria" w:hAnsi="Cambria" w:eastAsia="Cambria" w:cs="Cambria"/>
          <w:sz w:val="26"/>
          <w:szCs w:val="26"/>
          <w:highlight w:val="white"/>
        </w:rPr>
      </w:pP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8">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B">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C">
      <w:pPr>
        <w:pageBreakBefore w:val="0"/>
        <w:rPr>
          <w:rFonts w:ascii="Cambria" w:hAnsi="Cambria" w:eastAsia="Cambria" w:cs="Cambria"/>
          <w:sz w:val="24"/>
          <w:szCs w:val="24"/>
          <w:highlight w:val="white"/>
        </w:rPr>
      </w:pPr>
    </w:p>
    <w:p w14:paraId="0000002D">
      <w:pPr>
        <w:pageBreakBefore w:val="0"/>
        <w:rPr>
          <w:rFonts w:ascii="Cambria" w:hAnsi="Cambria" w:eastAsia="Cambria" w:cs="Cambria"/>
          <w:sz w:val="24"/>
          <w:szCs w:val="24"/>
        </w:rPr>
      </w:pPr>
      <w:r>
        <w:rPr>
          <w:rFonts w:ascii="Cambria" w:hAnsi="Cambria" w:eastAsia="Cambria" w:cs="Cambria"/>
          <w:sz w:val="24"/>
          <w:szCs w:val="24"/>
          <w:highlight w:val="white"/>
          <w:rtl w:val="0"/>
        </w:rPr>
        <w:t>Choose the most appropriate answer:</w:t>
      </w:r>
    </w:p>
    <w:p w14:paraId="0000002E">
      <w:pPr>
        <w:pageBreakBefore w:val="0"/>
        <w:rPr>
          <w:rFonts w:ascii="Cambria" w:hAnsi="Cambria" w:eastAsia="Cambria" w:cs="Cambria"/>
          <w:sz w:val="24"/>
          <w:szCs w:val="24"/>
        </w:rPr>
      </w:pPr>
    </w:p>
    <w:p w14:paraId="0000002F">
      <w:pPr>
        <w:pageBreakBefore w:val="0"/>
        <w:rPr>
          <w:rFonts w:ascii="Cambria" w:hAnsi="Cambria" w:eastAsia="Cambria" w:cs="Cambria"/>
          <w:sz w:val="24"/>
          <w:szCs w:val="24"/>
        </w:rPr>
      </w:pPr>
      <w:r>
        <w:rPr>
          <w:rFonts w:ascii="Cambria" w:hAnsi="Cambria" w:eastAsia="Cambria" w:cs="Cambria"/>
          <w:sz w:val="24"/>
          <w:szCs w:val="24"/>
          <w:rtl w:val="0"/>
        </w:rPr>
        <w:t>Q: How stimulating and engaging is your work?</w:t>
      </w:r>
    </w:p>
    <w:p w14:paraId="00000030">
      <w:pPr>
        <w:pageBreakBefore w:val="0"/>
        <w:rPr>
          <w:rFonts w:ascii="Cambria" w:hAnsi="Cambria" w:eastAsia="Cambria" w:cs="Cambria"/>
          <w:sz w:val="24"/>
          <w:szCs w:val="24"/>
        </w:rPr>
      </w:pPr>
    </w:p>
    <w:p w14:paraId="00000031">
      <w:pPr>
        <w:pageBreakBefore w:val="0"/>
        <w:rPr>
          <w:rFonts w:ascii="Cambria" w:hAnsi="Cambria" w:eastAsia="Cambria" w:cs="Cambria"/>
          <w:sz w:val="24"/>
          <w:szCs w:val="24"/>
        </w:rPr>
      </w:pPr>
      <w:r>
        <w:rPr>
          <w:rFonts w:ascii="Cambria" w:hAnsi="Cambria" w:eastAsia="Cambria" w:cs="Cambria"/>
          <w:sz w:val="28"/>
          <w:szCs w:val="28"/>
          <w:rtl w:val="0"/>
        </w:rPr>
        <w:t>😞 😏 😐 😊 😀</w:t>
      </w:r>
    </w:p>
    <w:p w14:paraId="00000032">
      <w:pPr>
        <w:pageBreakBefore w:val="0"/>
        <w:rPr>
          <w:rFonts w:ascii="Cambria" w:hAnsi="Cambria" w:eastAsia="Cambria" w:cs="Cambria"/>
          <w:sz w:val="24"/>
          <w:szCs w:val="24"/>
        </w:rPr>
      </w:pPr>
    </w:p>
    <w:p w14:paraId="00000033">
      <w:pPr>
        <w:pageBreakBefore w:val="0"/>
        <w:rPr>
          <w:rFonts w:ascii="Cambria" w:hAnsi="Cambria" w:eastAsia="Cambria" w:cs="Cambria"/>
          <w:sz w:val="24"/>
          <w:szCs w:val="24"/>
        </w:rPr>
      </w:pPr>
      <w:r>
        <w:rPr>
          <w:rFonts w:ascii="Cambria" w:hAnsi="Cambria" w:eastAsia="Cambria" w:cs="Cambria"/>
          <w:sz w:val="24"/>
          <w:szCs w:val="24"/>
          <w:rtl w:val="0"/>
        </w:rPr>
        <w:t>Q: How motivated are you at work?</w:t>
      </w:r>
    </w:p>
    <w:p w14:paraId="00000034">
      <w:pPr>
        <w:pageBreakBefore w:val="0"/>
        <w:rPr>
          <w:rFonts w:ascii="Cambria" w:hAnsi="Cambria" w:eastAsia="Cambria" w:cs="Cambria"/>
          <w:sz w:val="24"/>
          <w:szCs w:val="24"/>
        </w:rPr>
      </w:pPr>
    </w:p>
    <w:p w14:paraId="00000035">
      <w:pPr>
        <w:pageBreakBefore w:val="0"/>
        <w:rPr>
          <w:rFonts w:ascii="Cambria" w:hAnsi="Cambria" w:eastAsia="Cambria" w:cs="Cambria"/>
          <w:sz w:val="24"/>
          <w:szCs w:val="24"/>
        </w:rPr>
      </w:pPr>
      <w:r>
        <w:rPr>
          <w:rFonts w:ascii="Cambria" w:hAnsi="Cambria" w:eastAsia="Cambria" w:cs="Cambria"/>
          <w:sz w:val="28"/>
          <w:szCs w:val="28"/>
          <w:rtl w:val="0"/>
        </w:rPr>
        <w:t>😞 😏 😐 😊 😀</w:t>
      </w:r>
    </w:p>
    <w:p w14:paraId="00000036">
      <w:pPr>
        <w:pageBreakBefore w:val="0"/>
        <w:rPr>
          <w:rFonts w:ascii="Cambria" w:hAnsi="Cambria" w:eastAsia="Cambria" w:cs="Cambria"/>
          <w:sz w:val="24"/>
          <w:szCs w:val="24"/>
        </w:rPr>
      </w:pPr>
    </w:p>
    <w:p w14:paraId="00000037">
      <w:pPr>
        <w:pageBreakBefore w:val="0"/>
        <w:rPr>
          <w:rFonts w:ascii="Cambria" w:hAnsi="Cambria" w:eastAsia="Cambria" w:cs="Cambria"/>
          <w:sz w:val="24"/>
          <w:szCs w:val="24"/>
        </w:rPr>
      </w:pPr>
      <w:r>
        <w:rPr>
          <w:rFonts w:ascii="Cambria" w:hAnsi="Cambria" w:eastAsia="Cambria" w:cs="Cambria"/>
          <w:sz w:val="24"/>
          <w:szCs w:val="24"/>
          <w:rtl w:val="0"/>
        </w:rPr>
        <w:t>Q: I feel inspired to do my best at work every day:</w:t>
      </w:r>
    </w:p>
    <w:p w14:paraId="00000038">
      <w:pPr>
        <w:pageBreakBefore w:val="0"/>
        <w:rPr>
          <w:rFonts w:ascii="Cambria" w:hAnsi="Cambria" w:eastAsia="Cambria" w:cs="Cambria"/>
          <w:sz w:val="24"/>
          <w:szCs w:val="24"/>
        </w:rPr>
      </w:pPr>
    </w:p>
    <w:p w14:paraId="0000003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C">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D">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E">
      <w:pPr>
        <w:pageBreakBefore w:val="0"/>
        <w:rPr>
          <w:rFonts w:ascii="Cambria" w:hAnsi="Cambria" w:eastAsia="Cambria" w:cs="Cambria"/>
          <w:sz w:val="24"/>
          <w:szCs w:val="24"/>
        </w:rPr>
      </w:pPr>
    </w:p>
    <w:p w14:paraId="0000003F">
      <w:pPr>
        <w:pageBreakBefore w:val="0"/>
        <w:rPr>
          <w:rFonts w:ascii="Cambria" w:hAnsi="Cambria" w:eastAsia="Cambria" w:cs="Cambria"/>
          <w:sz w:val="24"/>
          <w:szCs w:val="24"/>
        </w:rPr>
      </w:pPr>
      <w:r>
        <w:rPr>
          <w:rFonts w:ascii="Cambria" w:hAnsi="Cambria" w:eastAsia="Cambria" w:cs="Cambria"/>
          <w:sz w:val="24"/>
          <w:szCs w:val="24"/>
          <w:rtl w:val="0"/>
        </w:rPr>
        <w:t>Q: I am motivated to go the extra mile at work:</w:t>
      </w:r>
    </w:p>
    <w:p w14:paraId="00000040">
      <w:pPr>
        <w:pageBreakBefore w:val="0"/>
        <w:rPr>
          <w:rFonts w:ascii="Cambria" w:hAnsi="Cambria" w:eastAsia="Cambria" w:cs="Cambria"/>
          <w:sz w:val="24"/>
          <w:szCs w:val="24"/>
        </w:rPr>
      </w:pPr>
    </w:p>
    <w:p w14:paraId="00000041">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2">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3">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4">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5">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6">
      <w:pPr>
        <w:pageBreakBefore w:val="0"/>
        <w:rPr>
          <w:rFonts w:ascii="Cambria" w:hAnsi="Cambria" w:eastAsia="Cambria" w:cs="Cambria"/>
          <w:sz w:val="24"/>
          <w:szCs w:val="24"/>
        </w:rPr>
      </w:pPr>
    </w:p>
    <w:p w14:paraId="00000047">
      <w:pPr>
        <w:pageBreakBefore w:val="0"/>
        <w:rPr>
          <w:rFonts w:ascii="Cambria" w:hAnsi="Cambria" w:eastAsia="Cambria" w:cs="Cambria"/>
          <w:sz w:val="24"/>
          <w:szCs w:val="24"/>
        </w:rPr>
      </w:pPr>
      <w:r>
        <w:rPr>
          <w:rFonts w:ascii="Cambria" w:hAnsi="Cambria" w:eastAsia="Cambria" w:cs="Cambria"/>
          <w:sz w:val="24"/>
          <w:szCs w:val="24"/>
          <w:rtl w:val="0"/>
        </w:rPr>
        <w:t>Q: My job is challenging and exciting:</w:t>
      </w:r>
    </w:p>
    <w:p w14:paraId="00000048">
      <w:pPr>
        <w:pageBreakBefore w:val="0"/>
        <w:rPr>
          <w:rFonts w:ascii="Cambria" w:hAnsi="Cambria" w:eastAsia="Cambria" w:cs="Cambria"/>
          <w:sz w:val="24"/>
          <w:szCs w:val="24"/>
        </w:rPr>
      </w:pPr>
    </w:p>
    <w:p w14:paraId="0000004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E">
      <w:pPr>
        <w:pageBreakBefore w:val="0"/>
        <w:rPr>
          <w:rFonts w:ascii="Cambria" w:hAnsi="Cambria" w:eastAsia="Cambria" w:cs="Cambria"/>
          <w:sz w:val="24"/>
          <w:szCs w:val="24"/>
        </w:rPr>
      </w:pPr>
    </w:p>
    <w:p w14:paraId="0000004F">
      <w:pPr>
        <w:pageBreakBefore w:val="0"/>
        <w:rPr>
          <w:rFonts w:ascii="Cambria" w:hAnsi="Cambria" w:eastAsia="Cambria" w:cs="Cambria"/>
          <w:sz w:val="24"/>
          <w:szCs w:val="24"/>
        </w:rPr>
      </w:pPr>
      <w:r>
        <w:rPr>
          <w:rFonts w:ascii="Cambria" w:hAnsi="Cambria" w:eastAsia="Cambria" w:cs="Cambria"/>
          <w:sz w:val="24"/>
          <w:szCs w:val="24"/>
          <w:rtl w:val="0"/>
        </w:rPr>
        <w:t>Q: My job allows me to grow and develop new skills:</w:t>
      </w:r>
    </w:p>
    <w:p w14:paraId="00000050">
      <w:pPr>
        <w:pageBreakBefore w:val="0"/>
        <w:rPr>
          <w:rFonts w:ascii="Cambria" w:hAnsi="Cambria" w:eastAsia="Cambria" w:cs="Cambria"/>
          <w:sz w:val="24"/>
          <w:szCs w:val="24"/>
        </w:rPr>
      </w:pPr>
    </w:p>
    <w:p w14:paraId="0000005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4">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5">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6">
      <w:pPr>
        <w:pageBreakBefore w:val="0"/>
        <w:rPr>
          <w:rFonts w:ascii="Cambria" w:hAnsi="Cambria" w:eastAsia="Cambria" w:cs="Cambria"/>
          <w:sz w:val="24"/>
          <w:szCs w:val="24"/>
        </w:rPr>
      </w:pPr>
    </w:p>
    <w:p w14:paraId="00000057">
      <w:pPr>
        <w:pageBreakBefore w:val="0"/>
        <w:rPr>
          <w:rFonts w:ascii="Cambria" w:hAnsi="Cambria" w:eastAsia="Cambria" w:cs="Cambria"/>
          <w:sz w:val="24"/>
          <w:szCs w:val="24"/>
        </w:rPr>
      </w:pPr>
      <w:r>
        <w:rPr>
          <w:rFonts w:ascii="Cambria" w:hAnsi="Cambria" w:eastAsia="Cambria" w:cs="Cambria"/>
          <w:sz w:val="24"/>
          <w:szCs w:val="24"/>
          <w:rtl w:val="0"/>
        </w:rPr>
        <w:t>Q: I feel I am contributing to the overall goals of my organization:</w:t>
      </w:r>
    </w:p>
    <w:p w14:paraId="00000058">
      <w:pPr>
        <w:pageBreakBefore w:val="0"/>
        <w:rPr>
          <w:rFonts w:ascii="Cambria" w:hAnsi="Cambria" w:eastAsia="Cambria" w:cs="Cambria"/>
          <w:sz w:val="24"/>
          <w:szCs w:val="24"/>
        </w:rPr>
      </w:pPr>
    </w:p>
    <w:p w14:paraId="00000059">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A">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B">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C">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D">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E">
      <w:pPr>
        <w:pageBreakBefore w:val="0"/>
        <w:rPr>
          <w:rFonts w:ascii="Cambria" w:hAnsi="Cambria" w:eastAsia="Cambria" w:cs="Cambria"/>
          <w:sz w:val="24"/>
          <w:szCs w:val="24"/>
        </w:rPr>
      </w:pPr>
    </w:p>
    <w:p w14:paraId="0000005F">
      <w:pPr>
        <w:pageBreakBefore w:val="0"/>
        <w:rPr>
          <w:rFonts w:ascii="Cambria" w:hAnsi="Cambria" w:eastAsia="Cambria" w:cs="Cambria"/>
          <w:sz w:val="24"/>
          <w:szCs w:val="24"/>
        </w:rPr>
      </w:pPr>
      <w:r>
        <w:rPr>
          <w:rFonts w:ascii="Cambria" w:hAnsi="Cambria" w:eastAsia="Cambria" w:cs="Cambria"/>
          <w:sz w:val="24"/>
          <w:szCs w:val="24"/>
          <w:rtl w:val="0"/>
        </w:rPr>
        <w:t>Q: A manager has shown sincere interest in my career goals:</w:t>
      </w:r>
    </w:p>
    <w:p w14:paraId="00000060">
      <w:pPr>
        <w:pageBreakBefore w:val="0"/>
        <w:rPr>
          <w:rFonts w:ascii="Cambria" w:hAnsi="Cambria" w:eastAsia="Cambria" w:cs="Cambria"/>
          <w:sz w:val="24"/>
          <w:szCs w:val="24"/>
        </w:rPr>
      </w:pPr>
    </w:p>
    <w:p w14:paraId="00000061">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2">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3">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4">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5">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6">
      <w:pPr>
        <w:pageBreakBefore w:val="0"/>
        <w:rPr>
          <w:rFonts w:ascii="Cambria" w:hAnsi="Cambria" w:eastAsia="Cambria" w:cs="Cambria"/>
          <w:sz w:val="24"/>
          <w:szCs w:val="24"/>
        </w:rPr>
      </w:pPr>
    </w:p>
    <w:p w14:paraId="00000067">
      <w:pPr>
        <w:pageBreakBefore w:val="0"/>
        <w:rPr>
          <w:rFonts w:ascii="Cambria" w:hAnsi="Cambria" w:eastAsia="Cambria" w:cs="Cambria"/>
          <w:sz w:val="24"/>
          <w:szCs w:val="24"/>
        </w:rPr>
      </w:pPr>
      <w:r>
        <w:rPr>
          <w:rFonts w:ascii="Cambria" w:hAnsi="Cambria" w:eastAsia="Cambria" w:cs="Cambria"/>
          <w:sz w:val="24"/>
          <w:szCs w:val="24"/>
          <w:rtl w:val="0"/>
        </w:rPr>
        <w:t>Q: I feel that my work is seen and appreciated within my organization:</w:t>
      </w:r>
    </w:p>
    <w:p w14:paraId="00000068">
      <w:pPr>
        <w:pageBreakBefore w:val="0"/>
        <w:rPr>
          <w:rFonts w:ascii="Cambria" w:hAnsi="Cambria" w:eastAsia="Cambria" w:cs="Cambria"/>
          <w:sz w:val="24"/>
          <w:szCs w:val="24"/>
        </w:rPr>
      </w:pPr>
    </w:p>
    <w:p w14:paraId="00000069">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A">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B">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C">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D">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E">
      <w:pPr>
        <w:pageBreakBefore w:val="0"/>
        <w:rPr>
          <w:rFonts w:ascii="Cambria" w:hAnsi="Cambria" w:eastAsia="Cambria" w:cs="Cambria"/>
          <w:sz w:val="24"/>
          <w:szCs w:val="24"/>
        </w:rPr>
      </w:pPr>
    </w:p>
    <w:p w14:paraId="0000006F">
      <w:pPr>
        <w:pageBreakBefore w:val="0"/>
        <w:rPr>
          <w:rFonts w:ascii="Cambria" w:hAnsi="Cambria" w:eastAsia="Cambria" w:cs="Cambria"/>
          <w:sz w:val="24"/>
          <w:szCs w:val="24"/>
        </w:rPr>
      </w:pPr>
      <w:r>
        <w:rPr>
          <w:rFonts w:ascii="Cambria" w:hAnsi="Cambria" w:eastAsia="Cambria" w:cs="Cambria"/>
          <w:sz w:val="24"/>
          <w:szCs w:val="24"/>
          <w:rtl w:val="0"/>
        </w:rPr>
        <w:t>Q: The recognition I receive from my direct manager motivates me to do my best:</w:t>
      </w:r>
    </w:p>
    <w:p w14:paraId="00000070">
      <w:pPr>
        <w:pageBreakBefore w:val="0"/>
        <w:rPr>
          <w:rFonts w:ascii="Cambria" w:hAnsi="Cambria" w:eastAsia="Cambria" w:cs="Cambria"/>
          <w:sz w:val="24"/>
          <w:szCs w:val="24"/>
        </w:rPr>
      </w:pPr>
    </w:p>
    <w:p w14:paraId="00000071">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2">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3">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4">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5">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6">
      <w:pPr>
        <w:pageBreakBefore w:val="0"/>
        <w:rPr>
          <w:rFonts w:ascii="Cambria" w:hAnsi="Cambria" w:eastAsia="Cambria" w:cs="Cambria"/>
          <w:sz w:val="24"/>
          <w:szCs w:val="24"/>
        </w:rPr>
      </w:pPr>
    </w:p>
    <w:p w14:paraId="00000077">
      <w:pPr>
        <w:pageBreakBefore w:val="0"/>
        <w:rPr>
          <w:rFonts w:ascii="Cambria" w:hAnsi="Cambria" w:eastAsia="Cambria" w:cs="Cambria"/>
          <w:sz w:val="24"/>
          <w:szCs w:val="24"/>
        </w:rPr>
      </w:pPr>
      <w:r>
        <w:rPr>
          <w:rFonts w:ascii="Cambria" w:hAnsi="Cambria" w:eastAsia="Cambria" w:cs="Cambria"/>
          <w:sz w:val="24"/>
          <w:szCs w:val="24"/>
          <w:rtl w:val="0"/>
        </w:rPr>
        <w:t>Q: How focused are you on your job duties when at work?</w:t>
      </w:r>
    </w:p>
    <w:p w14:paraId="00000078">
      <w:pPr>
        <w:pageBreakBefore w:val="0"/>
        <w:rPr>
          <w:rFonts w:ascii="Cambria" w:hAnsi="Cambria" w:eastAsia="Cambria" w:cs="Cambria"/>
          <w:sz w:val="24"/>
          <w:szCs w:val="24"/>
        </w:rPr>
      </w:pPr>
    </w:p>
    <w:p w14:paraId="00000079">
      <w:pPr>
        <w:pageBreakBefore w:val="0"/>
        <w:rPr>
          <w:rFonts w:ascii="Cambria" w:hAnsi="Cambria" w:eastAsia="Cambria" w:cs="Cambria"/>
          <w:sz w:val="24"/>
          <w:szCs w:val="24"/>
        </w:rPr>
      </w:pPr>
      <w:r>
        <w:rPr>
          <w:rFonts w:ascii="Cambria" w:hAnsi="Cambria" w:eastAsia="Cambria" w:cs="Cambria"/>
          <w:sz w:val="28"/>
          <w:szCs w:val="28"/>
          <w:rtl w:val="0"/>
        </w:rPr>
        <w:t>😞 😏 😐 😊 😀</w:t>
      </w:r>
    </w:p>
    <w:p w14:paraId="0000007A">
      <w:pPr>
        <w:pageBreakBefore w:val="0"/>
        <w:rPr>
          <w:rFonts w:ascii="Cambria" w:hAnsi="Cambria" w:eastAsia="Cambria" w:cs="Cambria"/>
          <w:sz w:val="24"/>
          <w:szCs w:val="24"/>
        </w:rPr>
      </w:pPr>
    </w:p>
    <w:p w14:paraId="0000007B">
      <w:pPr>
        <w:pageBreakBefore w:val="0"/>
        <w:rPr>
          <w:rFonts w:ascii="Cambria" w:hAnsi="Cambria" w:eastAsia="Cambria" w:cs="Cambria"/>
          <w:sz w:val="24"/>
          <w:szCs w:val="24"/>
        </w:rPr>
      </w:pPr>
      <w:r>
        <w:rPr>
          <w:rFonts w:ascii="Cambria" w:hAnsi="Cambria" w:eastAsia="Cambria" w:cs="Cambria"/>
          <w:sz w:val="24"/>
          <w:szCs w:val="24"/>
          <w:rtl w:val="0"/>
        </w:rPr>
        <w:t>Q: How excited to go to work are you usually?</w:t>
      </w:r>
    </w:p>
    <w:p w14:paraId="0000007C">
      <w:pPr>
        <w:pageBreakBefore w:val="0"/>
        <w:rPr>
          <w:rFonts w:ascii="Cambria" w:hAnsi="Cambria" w:eastAsia="Cambria" w:cs="Cambria"/>
          <w:sz w:val="24"/>
          <w:szCs w:val="24"/>
        </w:rPr>
      </w:pPr>
    </w:p>
    <w:p w14:paraId="0000007D">
      <w:pPr>
        <w:pageBreakBefore w:val="0"/>
        <w:rPr>
          <w:rFonts w:ascii="Cambria" w:hAnsi="Cambria" w:eastAsia="Cambria" w:cs="Cambria"/>
          <w:sz w:val="24"/>
          <w:szCs w:val="24"/>
        </w:rPr>
      </w:pPr>
      <w:r>
        <w:rPr>
          <w:rFonts w:ascii="Cambria" w:hAnsi="Cambria" w:eastAsia="Cambria" w:cs="Cambria"/>
          <w:sz w:val="28"/>
          <w:szCs w:val="28"/>
          <w:rtl w:val="0"/>
        </w:rPr>
        <w:t>😞 😏 😐 😊 😀</w:t>
      </w:r>
    </w:p>
    <w:p w14:paraId="0000007E">
      <w:pPr>
        <w:pageBreakBefore w:val="0"/>
        <w:rPr>
          <w:rFonts w:ascii="Cambria" w:hAnsi="Cambria" w:eastAsia="Cambria" w:cs="Cambria"/>
          <w:sz w:val="24"/>
          <w:szCs w:val="24"/>
        </w:rPr>
      </w:pPr>
    </w:p>
    <w:p w14:paraId="0000007F">
      <w:pPr>
        <w:pageBreakBefore w:val="0"/>
        <w:rPr>
          <w:rFonts w:ascii="Cambria" w:hAnsi="Cambria" w:eastAsia="Cambria" w:cs="Cambria"/>
          <w:sz w:val="24"/>
          <w:szCs w:val="24"/>
        </w:rPr>
      </w:pPr>
      <w:r>
        <w:rPr>
          <w:rFonts w:ascii="Cambria" w:hAnsi="Cambria" w:eastAsia="Cambria" w:cs="Cambria"/>
          <w:sz w:val="24"/>
          <w:szCs w:val="24"/>
          <w:rtl w:val="0"/>
        </w:rPr>
        <w:t>Q: I look forward to going to work on Monday:</w:t>
      </w:r>
    </w:p>
    <w:p w14:paraId="00000080">
      <w:pPr>
        <w:pageBreakBefore w:val="0"/>
        <w:rPr>
          <w:rFonts w:ascii="Cambria" w:hAnsi="Cambria" w:eastAsia="Cambria" w:cs="Cambria"/>
          <w:sz w:val="24"/>
          <w:szCs w:val="24"/>
        </w:rPr>
      </w:pPr>
    </w:p>
    <w:p w14:paraId="00000081">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2">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3">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4">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5">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6">
      <w:pPr>
        <w:pageBreakBefore w:val="0"/>
        <w:rPr>
          <w:rFonts w:ascii="Cambria" w:hAnsi="Cambria" w:eastAsia="Cambria" w:cs="Cambria"/>
          <w:sz w:val="24"/>
          <w:szCs w:val="24"/>
        </w:rPr>
      </w:pPr>
    </w:p>
    <w:p w14:paraId="00000087">
      <w:pPr>
        <w:pageBreakBefore w:val="0"/>
        <w:rPr>
          <w:rFonts w:ascii="Cambria" w:hAnsi="Cambria" w:eastAsia="Cambria" w:cs="Cambria"/>
          <w:sz w:val="24"/>
          <w:szCs w:val="24"/>
        </w:rPr>
      </w:pPr>
      <w:r>
        <w:rPr>
          <w:rFonts w:ascii="Cambria" w:hAnsi="Cambria" w:eastAsia="Cambria" w:cs="Cambria"/>
          <w:sz w:val="24"/>
          <w:szCs w:val="24"/>
          <w:rtl w:val="0"/>
        </w:rPr>
        <w:t>Q: I am motivated by my organization's vision:</w:t>
      </w:r>
    </w:p>
    <w:p w14:paraId="00000088">
      <w:pPr>
        <w:pageBreakBefore w:val="0"/>
        <w:rPr>
          <w:rFonts w:ascii="Cambria" w:hAnsi="Cambria" w:eastAsia="Cambria" w:cs="Cambria"/>
          <w:sz w:val="24"/>
          <w:szCs w:val="24"/>
        </w:rPr>
      </w:pPr>
    </w:p>
    <w:p w14:paraId="00000089">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A">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B">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C">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D">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E">
      <w:pPr>
        <w:pageBreakBefore w:val="0"/>
        <w:rPr>
          <w:rFonts w:ascii="Cambria" w:hAnsi="Cambria" w:eastAsia="Cambria" w:cs="Cambria"/>
          <w:sz w:val="24"/>
          <w:szCs w:val="24"/>
        </w:rPr>
      </w:pPr>
    </w:p>
    <w:p w14:paraId="0000008F">
      <w:pPr>
        <w:pageBreakBefore w:val="0"/>
        <w:rPr>
          <w:rFonts w:ascii="Cambria" w:hAnsi="Cambria" w:eastAsia="Cambria" w:cs="Cambria"/>
          <w:sz w:val="24"/>
          <w:szCs w:val="24"/>
        </w:rPr>
      </w:pPr>
      <w:r>
        <w:rPr>
          <w:rFonts w:ascii="Cambria" w:hAnsi="Cambria" w:eastAsia="Cambria" w:cs="Cambria"/>
          <w:sz w:val="24"/>
          <w:szCs w:val="24"/>
          <w:rtl w:val="0"/>
        </w:rPr>
        <w:t>Q: What is your number one motivator at work?</w:t>
      </w:r>
    </w:p>
    <w:p w14:paraId="00000090">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AA8D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9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93">
      <w:pPr>
        <w:pageBreakBefore w:val="0"/>
        <w:rPr>
          <w:rFonts w:ascii="Cambria" w:hAnsi="Cambria" w:eastAsia="Cambria" w:cs="Cambria"/>
          <w:sz w:val="24"/>
          <w:szCs w:val="24"/>
        </w:rPr>
      </w:pPr>
    </w:p>
    <w:p w14:paraId="00000094">
      <w:pPr>
        <w:pageBreakBefore w:val="0"/>
        <w:rPr>
          <w:rFonts w:ascii="Cambria" w:hAnsi="Cambria" w:eastAsia="Cambria" w:cs="Cambria"/>
          <w:sz w:val="24"/>
          <w:szCs w:val="24"/>
        </w:rPr>
      </w:pPr>
      <w:r>
        <w:rPr>
          <w:rFonts w:ascii="Cambria" w:hAnsi="Cambria" w:eastAsia="Cambria" w:cs="Cambria"/>
          <w:sz w:val="24"/>
          <w:szCs w:val="24"/>
          <w:rtl w:val="0"/>
        </w:rPr>
        <w:t>Q: What could your organization do to increase your job motivation?</w:t>
      </w:r>
    </w:p>
    <w:p w14:paraId="00000095">
      <w:pPr>
        <w:pageBreakBefore w:val="0"/>
        <w:rPr>
          <w:rFonts w:ascii="Cambria" w:hAnsi="Cambria" w:eastAsia="Cambria" w:cs="Cambria"/>
          <w:sz w:val="24"/>
          <w:szCs w:val="24"/>
        </w:rPr>
      </w:pPr>
    </w:p>
    <w:p w14:paraId="00000096">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D40B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9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99">
      <w:pPr>
        <w:pageBreakBefore w:val="0"/>
        <w:rPr>
          <w:rFonts w:ascii="Cambria" w:hAnsi="Cambria" w:eastAsia="Cambria" w:cs="Cambria"/>
          <w:sz w:val="24"/>
          <w:szCs w:val="24"/>
        </w:rPr>
      </w:pPr>
    </w:p>
    <w:p w14:paraId="0000009A">
      <w:pPr>
        <w:pageBreakBefore w:val="0"/>
        <w:rPr>
          <w:rFonts w:ascii="Cambria" w:hAnsi="Cambria" w:eastAsia="Cambria" w:cs="Cambria"/>
          <w:sz w:val="24"/>
          <w:szCs w:val="24"/>
        </w:rPr>
      </w:pPr>
    </w:p>
    <w:p w14:paraId="0000009B">
      <w:pPr>
        <w:pageBreakBefore w:val="0"/>
        <w:rPr>
          <w:rFonts w:ascii="Cambria" w:hAnsi="Cambria" w:eastAsia="Cambria" w:cs="Cambria"/>
          <w:sz w:val="24"/>
          <w:szCs w:val="24"/>
        </w:rPr>
      </w:pPr>
      <w:r>
        <w:rPr>
          <w:rFonts w:ascii="Cambria" w:hAnsi="Cambria" w:eastAsia="Cambria" w:cs="Cambria"/>
          <w:sz w:val="24"/>
          <w:szCs w:val="24"/>
          <w:rtl w:val="0"/>
        </w:rPr>
        <w:t>Q: How likely are you to recommend your organization as a place to work?</w:t>
      </w:r>
    </w:p>
    <w:p w14:paraId="0000009C">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0CF3D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9E">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9F">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A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A1">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A2">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A3">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A4">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A5">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A6">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A7">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A8">
      <w:pPr>
        <w:pageBreakBefore w:val="0"/>
        <w:rPr>
          <w:rFonts w:ascii="Cambria" w:hAnsi="Cambria" w:eastAsia="Cambria" w:cs="Cambria"/>
          <w:sz w:val="24"/>
          <w:szCs w:val="24"/>
        </w:rPr>
      </w:pPr>
    </w:p>
    <w:p w14:paraId="000000A9">
      <w:pPr>
        <w:pageBreakBefore w:val="0"/>
        <w:rPr>
          <w:rFonts w:ascii="Cambria" w:hAnsi="Cambria" w:eastAsia="Cambria" w:cs="Cambria"/>
          <w:sz w:val="24"/>
          <w:szCs w:val="24"/>
        </w:rPr>
      </w:pPr>
    </w:p>
    <w:p w14:paraId="000000AA">
      <w:pPr>
        <w:pageBreakBefore w:val="0"/>
        <w:rPr>
          <w:rFonts w:ascii="Cambria" w:hAnsi="Cambria" w:eastAsia="Cambria" w:cs="Cambria"/>
          <w:sz w:val="24"/>
          <w:szCs w:val="24"/>
        </w:rPr>
      </w:pPr>
      <w:r>
        <w:rPr>
          <w:rFonts w:ascii="Cambria" w:hAnsi="Cambria" w:eastAsia="Cambria" w:cs="Cambria"/>
          <w:sz w:val="24"/>
          <w:szCs w:val="24"/>
          <w:rtl w:val="0"/>
        </w:rPr>
        <w:t>Thanks for your response!</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72A3FD5E-9089-4FC9-A05E-861533218DE1}"/>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A78CFB13-61F0-4EE2-A834-3FBED0E41DB4}"/>
  </w:font>
  <w:font w:name="Wingdings">
    <w:panose1 w:val="05000000000000000000"/>
    <w:charset w:val="02"/>
    <w:family w:val="auto"/>
    <w:pitch w:val="default"/>
    <w:sig w:usb0="00000000" w:usb1="00000000" w:usb2="00000000" w:usb3="00000000" w:csb0="80000000" w:csb1="00000000"/>
    <w:embedRegular r:id="rId3" w:fontKey="{74B99063-41BF-42B5-9116-8CC58D99E2EB}"/>
  </w:font>
  <w:font w:name="Calibri">
    <w:panose1 w:val="020F0502020204030204"/>
    <w:charset w:val="00"/>
    <w:family w:val="swiss"/>
    <w:pitch w:val="default"/>
    <w:sig w:usb0="E4002EFF" w:usb1="C000247B" w:usb2="00000009" w:usb3="00000000" w:csb0="200001FF" w:csb1="00000000"/>
    <w:embedRegular r:id="rId4" w:fontKey="{A4478B64-F15A-4C99-877E-D09EF873A1E7}"/>
  </w:font>
  <w:font w:name="Cambria">
    <w:panose1 w:val="02040503050406030204"/>
    <w:charset w:val="00"/>
    <w:family w:val="auto"/>
    <w:pitch w:val="default"/>
    <w:sig w:usb0="E00006FF" w:usb1="420024FF" w:usb2="02000000" w:usb3="00000000" w:csb0="2000019F" w:csb1="00000000"/>
    <w:embedRegular r:id="rId5" w:fontKey="{EC014CD9-AA4B-4A2B-8861-1B292720AE15}"/>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240E46A6-8FE7-4E0E-AE70-E9F37AD1914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2A8F537B"/>
    <w:multiLevelType w:val="multilevel"/>
    <w:tmpl w:val="2A8F537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5A241D34"/>
    <w:multiLevelType w:val="multilevel"/>
    <w:tmpl w:val="5A241D3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736151BD"/>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5</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2026-03-03T06:36:19Z</dcterms:created>
  <dc:creator>ashvini</dc:creator>
  <cp:lastModifiedBy>Ashvini chelani</cp:lastModifiedBy>
  <dcterms:modified xsi:type="dcterms:W3CDTF">2026-03-03T06:36:25Z</dcterms:modified>
</cp:coreProperties>
</file>